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2B666" w14:textId="77777777" w:rsidR="00003D4D" w:rsidRPr="00507584" w:rsidRDefault="00003D4D" w:rsidP="00843797">
      <w:pPr>
        <w:rPr>
          <w:b/>
          <w:color w:val="7030A0"/>
          <w:lang w:val="gd-GB"/>
        </w:rPr>
      </w:pPr>
      <w:r w:rsidRPr="00507584">
        <w:rPr>
          <w:b/>
          <w:color w:val="7030A0"/>
          <w:lang w:val="gd-GB"/>
        </w:rPr>
        <w:t>LR 4.2a –A’ dèiligeadh ri uallaichean is dùbhlain (duilleag)</w:t>
      </w:r>
    </w:p>
    <w:p w14:paraId="0E12B667" w14:textId="77777777" w:rsidR="00003D4D" w:rsidRPr="00507584" w:rsidRDefault="00003D4D" w:rsidP="00843797">
      <w:pPr>
        <w:rPr>
          <w:b/>
          <w:lang w:val="gd-GB"/>
        </w:rPr>
      </w:pPr>
    </w:p>
    <w:p w14:paraId="0E12B668" w14:textId="77777777" w:rsidR="00003D4D" w:rsidRPr="00507584" w:rsidRDefault="00003D4D" w:rsidP="00843797">
      <w:pPr>
        <w:rPr>
          <w:b/>
          <w:lang w:val="gd-GB"/>
        </w:rPr>
      </w:pPr>
      <w:r w:rsidRPr="00507584">
        <w:rPr>
          <w:b/>
          <w:lang w:val="gd-GB"/>
        </w:rPr>
        <w:t>Draghan is trioblaidean is uallaichean – ciamar a tha sinn a’ dèiligeadh riutha?</w:t>
      </w:r>
    </w:p>
    <w:p w14:paraId="0E12B669" w14:textId="77777777" w:rsidR="00003D4D" w:rsidRPr="00507584" w:rsidRDefault="00003D4D" w:rsidP="00843797">
      <w:pPr>
        <w:rPr>
          <w:b/>
          <w:lang w:val="gd-GB"/>
        </w:rPr>
      </w:pPr>
    </w:p>
    <w:p w14:paraId="0E12B66A" w14:textId="77777777" w:rsidR="00003D4D" w:rsidRPr="00507584" w:rsidRDefault="00003D4D" w:rsidP="00843797">
      <w:pPr>
        <w:rPr>
          <w:b/>
          <w:lang w:val="gd-GB"/>
        </w:rPr>
      </w:pPr>
      <w:r w:rsidRPr="00507584">
        <w:rPr>
          <w:b/>
          <w:lang w:val="gd-GB"/>
        </w:rPr>
        <w:t>A’ dèiligeadh ri uallaichean is dùbhlain</w:t>
      </w:r>
    </w:p>
    <w:p w14:paraId="0E12B66B" w14:textId="77777777" w:rsidR="00003D4D" w:rsidRPr="00507584" w:rsidRDefault="00003D4D" w:rsidP="00843797">
      <w:pPr>
        <w:rPr>
          <w:lang w:val="gd-GB"/>
        </w:rPr>
      </w:pPr>
    </w:p>
    <w:p w14:paraId="0E12B66C" w14:textId="77777777" w:rsidR="00003D4D" w:rsidRPr="00507584" w:rsidRDefault="00003D4D" w:rsidP="00843797">
      <w:pPr>
        <w:rPr>
          <w:lang w:val="gd-GB"/>
        </w:rPr>
      </w:pPr>
    </w:p>
    <w:p w14:paraId="0E12B66D" w14:textId="77777777" w:rsidR="00003D4D" w:rsidRPr="00507584" w:rsidRDefault="00003D4D" w:rsidP="00843797">
      <w:pPr>
        <w:rPr>
          <w:lang w:val="gd-GB"/>
        </w:rPr>
      </w:pPr>
      <w:r w:rsidRPr="00507584">
        <w:rPr>
          <w:lang w:val="gd-GB"/>
        </w:rPr>
        <w:t>Na dh’fhaodadh tachairt dhut san t-suidheachadh –</w:t>
      </w:r>
    </w:p>
    <w:p w14:paraId="0E12B66E" w14:textId="77777777" w:rsidR="00220D60" w:rsidRPr="00507584" w:rsidRDefault="00220D60" w:rsidP="0012023B">
      <w:pPr>
        <w:rPr>
          <w:lang w:val="gd-GB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88"/>
        <w:gridCol w:w="6079"/>
      </w:tblGrid>
      <w:tr w:rsidR="00003D4D" w:rsidRPr="00507584" w14:paraId="0E12B676" w14:textId="77777777" w:rsidTr="00003D4D">
        <w:tc>
          <w:tcPr>
            <w:tcW w:w="2971" w:type="dxa"/>
          </w:tcPr>
          <w:p w14:paraId="0E12B66F" w14:textId="77777777" w:rsidR="00003D4D" w:rsidRPr="00507584" w:rsidRDefault="00003D4D" w:rsidP="0012023B">
            <w:pPr>
              <w:rPr>
                <w:lang w:val="gd-GB"/>
              </w:rPr>
            </w:pPr>
            <w:r w:rsidRPr="00507584">
              <w:rPr>
                <w:lang w:val="gd-GB"/>
              </w:rPr>
              <w:t>Ciamar a bhiodh tu a’ faireachdainn?</w:t>
            </w:r>
          </w:p>
        </w:tc>
        <w:tc>
          <w:tcPr>
            <w:tcW w:w="6044" w:type="dxa"/>
          </w:tcPr>
          <w:p w14:paraId="0E12B670" w14:textId="77777777" w:rsidR="00003D4D" w:rsidRPr="00507584" w:rsidRDefault="00003D4D" w:rsidP="0012023B">
            <w:pPr>
              <w:rPr>
                <w:lang w:val="gd-GB"/>
              </w:rPr>
            </w:pPr>
            <w:r w:rsidRPr="00507584">
              <w:rPr>
                <w:lang w:val="gd-GB"/>
              </w:rPr>
              <w:t xml:space="preserve">   </w:t>
            </w:r>
          </w:p>
          <w:p w14:paraId="0E12B671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2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3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4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5" w14:textId="77777777" w:rsidR="00003D4D" w:rsidRPr="00507584" w:rsidRDefault="00003D4D" w:rsidP="0012023B">
            <w:pPr>
              <w:rPr>
                <w:lang w:val="gd-GB"/>
              </w:rPr>
            </w:pPr>
          </w:p>
        </w:tc>
      </w:tr>
      <w:tr w:rsidR="00003D4D" w:rsidRPr="00507584" w14:paraId="0E12B67E" w14:textId="77777777" w:rsidTr="00003D4D">
        <w:tc>
          <w:tcPr>
            <w:tcW w:w="2971" w:type="dxa"/>
          </w:tcPr>
          <w:p w14:paraId="0E12B677" w14:textId="22E025FF" w:rsidR="00003D4D" w:rsidRPr="00507584" w:rsidRDefault="00814B93" w:rsidP="0012023B">
            <w:pPr>
              <w:rPr>
                <w:lang w:val="gd-GB"/>
              </w:rPr>
            </w:pPr>
            <w:r>
              <w:rPr>
                <w:lang w:val="gd-GB"/>
              </w:rPr>
              <w:t>Dè dh’fhaodadh tachairt le</w:t>
            </w:r>
            <w:r w:rsidR="00003D4D" w:rsidRPr="00507584">
              <w:rPr>
                <w:lang w:val="gd-GB"/>
              </w:rPr>
              <w:t xml:space="preserve"> do bhodhaig?</w:t>
            </w:r>
          </w:p>
        </w:tc>
        <w:tc>
          <w:tcPr>
            <w:tcW w:w="6044" w:type="dxa"/>
          </w:tcPr>
          <w:p w14:paraId="0E12B678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9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A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B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C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7D" w14:textId="77777777" w:rsidR="00003D4D" w:rsidRPr="00507584" w:rsidRDefault="00003D4D" w:rsidP="0012023B">
            <w:pPr>
              <w:rPr>
                <w:lang w:val="gd-GB"/>
              </w:rPr>
            </w:pPr>
          </w:p>
        </w:tc>
      </w:tr>
      <w:tr w:rsidR="00003D4D" w:rsidRPr="00507584" w14:paraId="0E12B686" w14:textId="77777777" w:rsidTr="00003D4D">
        <w:tc>
          <w:tcPr>
            <w:tcW w:w="2971" w:type="dxa"/>
          </w:tcPr>
          <w:p w14:paraId="0E12B67F" w14:textId="15A46E09" w:rsidR="00003D4D" w:rsidRPr="00507584" w:rsidRDefault="00003D4D" w:rsidP="0012023B">
            <w:pPr>
              <w:rPr>
                <w:lang w:val="gd-GB"/>
              </w:rPr>
            </w:pPr>
            <w:r w:rsidRPr="00507584">
              <w:rPr>
                <w:lang w:val="gd-GB"/>
              </w:rPr>
              <w:t>Ciamar a bhiodh tu gad ghiùlain</w:t>
            </w:r>
            <w:r w:rsidR="00814B93">
              <w:rPr>
                <w:lang w:val="gd-GB"/>
              </w:rPr>
              <w:t xml:space="preserve"> fhèin</w:t>
            </w:r>
            <w:bookmarkStart w:id="0" w:name="_GoBack"/>
            <w:bookmarkEnd w:id="0"/>
            <w:r w:rsidRPr="00507584">
              <w:rPr>
                <w:lang w:val="gd-GB"/>
              </w:rPr>
              <w:t>?</w:t>
            </w:r>
          </w:p>
        </w:tc>
        <w:tc>
          <w:tcPr>
            <w:tcW w:w="6044" w:type="dxa"/>
          </w:tcPr>
          <w:p w14:paraId="0E12B680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1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2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3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4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5" w14:textId="77777777" w:rsidR="00003D4D" w:rsidRPr="00507584" w:rsidRDefault="00003D4D" w:rsidP="0012023B">
            <w:pPr>
              <w:rPr>
                <w:lang w:val="gd-GB"/>
              </w:rPr>
            </w:pPr>
          </w:p>
        </w:tc>
      </w:tr>
      <w:tr w:rsidR="00003D4D" w:rsidRPr="00507584" w14:paraId="0E12B68E" w14:textId="77777777" w:rsidTr="00003D4D">
        <w:tc>
          <w:tcPr>
            <w:tcW w:w="2971" w:type="dxa"/>
          </w:tcPr>
          <w:p w14:paraId="0E12B687" w14:textId="77777777" w:rsidR="00003D4D" w:rsidRPr="00507584" w:rsidRDefault="00C50253" w:rsidP="0012023B">
            <w:pPr>
              <w:rPr>
                <w:lang w:val="gd-GB"/>
              </w:rPr>
            </w:pPr>
            <w:r w:rsidRPr="00507584">
              <w:rPr>
                <w:lang w:val="gd-GB"/>
              </w:rPr>
              <w:t>Dè b’ urrainn dhut a dhèanamh airson thu fhèin a chuideachadh?</w:t>
            </w:r>
          </w:p>
        </w:tc>
        <w:tc>
          <w:tcPr>
            <w:tcW w:w="6044" w:type="dxa"/>
          </w:tcPr>
          <w:p w14:paraId="0E12B688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9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A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B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C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8D" w14:textId="77777777" w:rsidR="00003D4D" w:rsidRPr="00507584" w:rsidRDefault="00003D4D" w:rsidP="0012023B">
            <w:pPr>
              <w:rPr>
                <w:lang w:val="gd-GB"/>
              </w:rPr>
            </w:pPr>
          </w:p>
        </w:tc>
      </w:tr>
      <w:tr w:rsidR="00003D4D" w:rsidRPr="00507584" w14:paraId="0E12B696" w14:textId="77777777" w:rsidTr="00003D4D">
        <w:tc>
          <w:tcPr>
            <w:tcW w:w="2971" w:type="dxa"/>
          </w:tcPr>
          <w:p w14:paraId="0E12B68F" w14:textId="77777777" w:rsidR="00003D4D" w:rsidRPr="00507584" w:rsidRDefault="00003D4D" w:rsidP="0012023B">
            <w:pPr>
              <w:rPr>
                <w:lang w:val="gd-GB"/>
              </w:rPr>
            </w:pPr>
            <w:r w:rsidRPr="00507584">
              <w:rPr>
                <w:lang w:val="gd-GB"/>
              </w:rPr>
              <w:t>Dè dh’fhaodadh cuideigin eile a dhèanamh no a ràdh?</w:t>
            </w:r>
          </w:p>
        </w:tc>
        <w:tc>
          <w:tcPr>
            <w:tcW w:w="6044" w:type="dxa"/>
          </w:tcPr>
          <w:p w14:paraId="0E12B690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1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2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3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4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5" w14:textId="77777777" w:rsidR="00003D4D" w:rsidRPr="00507584" w:rsidRDefault="00003D4D" w:rsidP="0012023B">
            <w:pPr>
              <w:rPr>
                <w:lang w:val="gd-GB"/>
              </w:rPr>
            </w:pPr>
          </w:p>
        </w:tc>
      </w:tr>
      <w:tr w:rsidR="00003D4D" w:rsidRPr="00507584" w14:paraId="0E12B69F" w14:textId="77777777" w:rsidTr="00003D4D">
        <w:tc>
          <w:tcPr>
            <w:tcW w:w="2971" w:type="dxa"/>
          </w:tcPr>
          <w:p w14:paraId="0E12B697" w14:textId="77777777" w:rsidR="00003D4D" w:rsidRPr="00507584" w:rsidRDefault="00003D4D" w:rsidP="0012023B">
            <w:pPr>
              <w:rPr>
                <w:lang w:val="gd-GB"/>
              </w:rPr>
            </w:pPr>
            <w:r w:rsidRPr="00507584">
              <w:rPr>
                <w:lang w:val="gd-GB"/>
              </w:rPr>
              <w:t>Dè dh’fhaodadh tighinn às?</w:t>
            </w:r>
          </w:p>
        </w:tc>
        <w:tc>
          <w:tcPr>
            <w:tcW w:w="6044" w:type="dxa"/>
          </w:tcPr>
          <w:p w14:paraId="0E12B698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9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A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B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C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D" w14:textId="77777777" w:rsidR="00003D4D" w:rsidRPr="00507584" w:rsidRDefault="00003D4D" w:rsidP="0012023B">
            <w:pPr>
              <w:rPr>
                <w:lang w:val="gd-GB"/>
              </w:rPr>
            </w:pPr>
          </w:p>
          <w:p w14:paraId="0E12B69E" w14:textId="77777777" w:rsidR="00003D4D" w:rsidRPr="00507584" w:rsidRDefault="00003D4D" w:rsidP="0012023B">
            <w:pPr>
              <w:rPr>
                <w:lang w:val="gd-GB"/>
              </w:rPr>
            </w:pPr>
          </w:p>
        </w:tc>
      </w:tr>
    </w:tbl>
    <w:p w14:paraId="0E12B6A0" w14:textId="77777777" w:rsidR="00027C27" w:rsidRPr="00507584" w:rsidRDefault="00027C27" w:rsidP="00B561C0">
      <w:pPr>
        <w:rPr>
          <w:lang w:val="gd-GB"/>
        </w:rPr>
      </w:pPr>
    </w:p>
    <w:sectPr w:rsidR="00027C27" w:rsidRPr="00507584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2B6A3" w14:textId="77777777" w:rsidR="00124D3F" w:rsidRDefault="00124D3F" w:rsidP="00124D3F">
      <w:r>
        <w:separator/>
      </w:r>
    </w:p>
  </w:endnote>
  <w:endnote w:type="continuationSeparator" w:id="0">
    <w:p w14:paraId="0E12B6A4" w14:textId="77777777" w:rsidR="00124D3F" w:rsidRDefault="00124D3F" w:rsidP="00124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2B6A1" w14:textId="77777777" w:rsidR="00124D3F" w:rsidRDefault="00124D3F" w:rsidP="00124D3F">
      <w:r>
        <w:separator/>
      </w:r>
    </w:p>
  </w:footnote>
  <w:footnote w:type="continuationSeparator" w:id="0">
    <w:p w14:paraId="0E12B6A2" w14:textId="77777777" w:rsidR="00124D3F" w:rsidRDefault="00124D3F" w:rsidP="00124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3B"/>
    <w:rsid w:val="00003D4D"/>
    <w:rsid w:val="00027C27"/>
    <w:rsid w:val="000C0CF4"/>
    <w:rsid w:val="000E4AAF"/>
    <w:rsid w:val="0012023B"/>
    <w:rsid w:val="00124D3F"/>
    <w:rsid w:val="00220D60"/>
    <w:rsid w:val="0024423F"/>
    <w:rsid w:val="00281579"/>
    <w:rsid w:val="00306C61"/>
    <w:rsid w:val="00352AE0"/>
    <w:rsid w:val="0037582B"/>
    <w:rsid w:val="003B57F2"/>
    <w:rsid w:val="00452E99"/>
    <w:rsid w:val="00507584"/>
    <w:rsid w:val="0056435F"/>
    <w:rsid w:val="005B5F00"/>
    <w:rsid w:val="00672DEC"/>
    <w:rsid w:val="00690B5F"/>
    <w:rsid w:val="00814B93"/>
    <w:rsid w:val="008227F6"/>
    <w:rsid w:val="008339C7"/>
    <w:rsid w:val="00857548"/>
    <w:rsid w:val="009442AA"/>
    <w:rsid w:val="009B7615"/>
    <w:rsid w:val="009F0C6B"/>
    <w:rsid w:val="00B2555D"/>
    <w:rsid w:val="00B51BDC"/>
    <w:rsid w:val="00B561C0"/>
    <w:rsid w:val="00B773CE"/>
    <w:rsid w:val="00C50253"/>
    <w:rsid w:val="00C91823"/>
    <w:rsid w:val="00D008AB"/>
    <w:rsid w:val="00DB0014"/>
    <w:rsid w:val="00DC3787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12B6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120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2020-01-28T22:23:00Z</dcterms:created>
  <dcterms:modified xsi:type="dcterms:W3CDTF">2020-03-25T17:02:00Z</dcterms:modified>
</cp:coreProperties>
</file>